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5A121C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9E1F2D">
        <w:rPr>
          <w:b/>
          <w:bCs/>
          <w:sz w:val="40"/>
          <w:szCs w:val="40"/>
        </w:rPr>
        <w:t>6</w:t>
      </w:r>
      <w:r w:rsidR="006D24A4"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 w:rsidR="006D24A4"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981671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Levering Afvalzakken</w:t>
      </w:r>
      <w:bookmarkStart w:id="0" w:name="_GoBack"/>
      <w:bookmarkEnd w:id="0"/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F2D" w:rsidRDefault="009E1F2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F2D" w:rsidRDefault="009E1F2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F2D" w:rsidRDefault="009E1F2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F2D" w:rsidRDefault="009E1F2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5A121C">
      <w:rPr>
        <w:sz w:val="18"/>
        <w:szCs w:val="18"/>
      </w:rPr>
      <w:t>19</w:t>
    </w:r>
    <w:r w:rsidR="006C12E3">
      <w:rPr>
        <w:sz w:val="18"/>
        <w:szCs w:val="18"/>
      </w:rPr>
      <w:t>-0</w:t>
    </w:r>
    <w:r w:rsidR="005A121C">
      <w:rPr>
        <w:sz w:val="18"/>
        <w:szCs w:val="18"/>
      </w:rPr>
      <w:t>0</w:t>
    </w:r>
    <w:r w:rsidR="006C12E3">
      <w:rPr>
        <w:sz w:val="18"/>
        <w:szCs w:val="18"/>
      </w:rPr>
      <w:t>06</w:t>
    </w:r>
    <w:r w:rsidR="00220940" w:rsidRPr="00220940">
      <w:rPr>
        <w:sz w:val="18"/>
        <w:szCs w:val="18"/>
      </w:rPr>
      <w:t xml:space="preserve"> </w:t>
    </w:r>
    <w:r w:rsidR="005A121C">
      <w:rPr>
        <w:sz w:val="18"/>
        <w:szCs w:val="18"/>
      </w:rPr>
      <w:t>Levering Afvalzakken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9E1F2D">
      <w:rPr>
        <w:sz w:val="18"/>
        <w:szCs w:val="18"/>
      </w:rPr>
      <w:t>6</w:t>
    </w:r>
    <w:r>
      <w:rPr>
        <w:sz w:val="18"/>
        <w:szCs w:val="18"/>
      </w:rPr>
      <w:t xml:space="preserve">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F2D" w:rsidRDefault="009E1F2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5A121C"/>
    <w:rsid w:val="00632123"/>
    <w:rsid w:val="00664B71"/>
    <w:rsid w:val="006B77D2"/>
    <w:rsid w:val="006C12E3"/>
    <w:rsid w:val="006C583D"/>
    <w:rsid w:val="006D24A4"/>
    <w:rsid w:val="008104C5"/>
    <w:rsid w:val="008402D9"/>
    <w:rsid w:val="00847FFD"/>
    <w:rsid w:val="00853050"/>
    <w:rsid w:val="0086631D"/>
    <w:rsid w:val="009175F9"/>
    <w:rsid w:val="009761CF"/>
    <w:rsid w:val="00981671"/>
    <w:rsid w:val="009B0D92"/>
    <w:rsid w:val="009E1F2D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18DCF"/>
  <w15:docId w15:val="{39D90409-DA7D-4771-8456-909A93301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0894C-94BD-4950-9D2E-D851AA36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3</TotalTime>
  <Pages>2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Siegel, Ron</cp:lastModifiedBy>
  <cp:revision>6</cp:revision>
  <dcterms:created xsi:type="dcterms:W3CDTF">2018-08-07T11:22:00Z</dcterms:created>
  <dcterms:modified xsi:type="dcterms:W3CDTF">2021-11-04T08:54:00Z</dcterms:modified>
</cp:coreProperties>
</file>